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Gebäude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innen-, aussen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6362755" name="9b34cdf0-f35a-11ef-a2ee-3bdfbc7bd0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791130" name="9b34cdf0-f35a-11ef-a2ee-3bdfbc7bd0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9903584" name="b931ce70-f35a-11ef-b93b-7ba5f147e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0875320" name="b931ce70-f35a-11ef-b93b-7ba5f147e81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Fensterrahmen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Anschlagkitt</w:t>
            </w:r>
          </w:p>
          <w:p>
            <w:pPr>
              <w:spacing w:before="0" w:after="0"/>
            </w:pPr>
            <w:r>
              <w:t>Fensterrahmen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9970024" name="c77662a0-f35c-11ef-9084-f963310d6f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256265" name="c77662a0-f35c-11ef-9084-f963310d6fa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7825460" name="d496d410-f35c-11ef-8f91-1b2f0cabb6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4410561" name="d496d410-f35c-11ef-8f91-1b2f0cabb65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Balkongeländer</w:t>
            </w:r>
          </w:p>
          <w:p>
            <w:pPr>
              <w:spacing w:before="0" w:after="0"/>
            </w:pPr>
            <w:r>
              <w:t>1.-4.OG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Balkonbrüstung und Blumentöpfe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0890450" name="d9b8ed80-f360-11ef-a1b5-5de94d0b74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073503" name="d9b8ed80-f360-11ef-a1b5-5de94d0b74a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7421774" name="ed5f9910-f360-11ef-817b-c3b44bca28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673741" name="ed5f9910-f360-11ef-817b-c3b44bca288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Elektrotableau in Wandschrank</w:t>
            </w:r>
          </w:p>
          <w:p>
            <w:pPr>
              <w:spacing w:before="0" w:after="0"/>
            </w:pPr>
            <w:r>
              <w:t>jede Wohnung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4259761" name="fae7bb10-f362-11ef-8e01-416b79c76e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9782138" name="fae7bb10-f362-11ef-8e01-416b79c76e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7024406" name="0d21b740-f363-11ef-a33b-1765eea537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6824441" name="0d21b740-f363-11ef-a33b-1765eea5376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78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VM-36</w:t>
            </w:r>
          </w:p>
          <w:p>
            <w:pPr>
              <w:spacing w:before="0" w:after="0"/>
            </w:pPr>
            <w:r>
              <w:t>Rohrisolation</w:t>
            </w:r>
          </w:p>
          <w:p>
            <w:pPr>
              <w:spacing w:before="0" w:after="0"/>
            </w:pPr>
            <w:r>
              <w:t>Wasserleitungen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8190723" name="7a1fd6e0-f38d-11ef-8122-1fd5bbac2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4773972" name="7a1fd6e0-f38d-11ef-8122-1fd5bbac210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8543316" name="80ec8fe0-f38d-11ef-8820-71ea76bd9f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1782212" name="80ec8fe0-f38d-11ef-8820-71ea76bd9f8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76 links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bleihaltige</w:t>
            </w:r>
          </w:p>
          <w:p>
            <w:pPr>
              <w:spacing w:before="0" w:after="0"/>
            </w:pPr>
            <w:r>
              <w:t>Elekrroisolationsrohre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0761403" name="33642e10-f363-11ef-8db6-87c891ad7d1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4150145" name="33642e10-f363-11ef-8db6-87c891ad7d1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1636444" name="38295740-f363-11ef-a485-49ee216460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3204067" name="38295740-f363-11ef-a485-49ee2164609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bleihaltig: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Block 1</w:t>
          </w:r>
        </w:p>
        <w:p>
          <w:pPr>
            <w:spacing w:before="0" w:after="0"/>
          </w:pPr>
          <w:r>
            <w:t>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